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5958440" name="ec54b480-080c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304359" name="ec54b480-080c-11f1-84ce-d9834e3db7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62113070" name="1384e6b0-080d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905139" name="1384e6b0-080d-11f1-84ce-d9834e3db7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</w:t>
          </w:r>
        </w:p>
        <w:p>
          <w:pPr>
            <w:spacing w:before="0" w:after="0"/>
          </w:pPr>
          <w:r>
            <w:t>726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